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0822087" name="fefdbf00-ed00-11ef-8c6c-f7b55a4f5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60158" name="fefdbf00-ed00-11ef-8c6c-f7b55a4f5c2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Alle Schlafzimmer / Gang / 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8182494" name="a39527f0-ed07-11ef-a3b7-6de773521c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1678855" name="a39527f0-ed07-11ef-a3b7-6de773521c6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61356391" name="c32fabd0-ed07-11ef-8023-350fb28329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7987942" name="c32fabd0-ed07-11ef-8023-350fb283292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4503804" name="e8f37cc0-ed07-11ef-ae03-ab2b8dd9dd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850945" name="e8f37cc0-ed07-11ef-ae03-ab2b8dd9dd8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EG/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269871" name="093479d0-ed08-11ef-a6e3-313cd226a3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760833" name="093479d0-ed08-11ef-a6e3-313cd226a3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7614652" name="2db78d60-ed08-11ef-8746-17ada27561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599382" name="2db78d60-ed08-11ef-8746-17ada27561c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5685773" name="566c63c0-ed08-11ef-b5f2-15e2ce831e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794796" name="566c63c0-ed08-11ef-b5f2-15e2ce831e0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2015120" name="6ec4fea0-ed08-11ef-b59e-138f6d3213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650989" name="6ec4fea0-ed08-11ef-b59e-138f6d3213c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8359788" name="7f809830-ed08-11ef-a736-3524a00243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217956" name="7f809830-ed08-11ef-a736-3524a00243e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/ WC / 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63782859" name="c9e45380-ed08-11ef-b104-49ec0b2d6d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042510" name="c9e45380-ed08-11ef-b104-49ec0b2d6d2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2568202" name="aae5e890-ed08-11ef-a619-5fbf06727c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704690" name="aae5e890-ed08-11ef-a619-5fbf06727c1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1709896" name="e573fd80-ed08-11ef-abac-2d3a10096d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286042" name="e573fd80-ed08-11ef-abac-2d3a10096d3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6040551" name="0662edd0-ed09-11ef-86fb-d158cfe0fc7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667633" name="0662edd0-ed09-11ef-86fb-d158cfe0fc7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4746155" name="18b8af60-ed09-11ef-9266-c914873e19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654379" name="18b8af60-ed09-11ef-9266-c914873e19e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2380249" name="8afd4f40-ed09-11ef-bd6d-c314a3412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060925" name="8afd4f40-ed09-11ef-bd6d-c314a3412af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0559" name="9bb42de0-ed09-11ef-ae74-5d4c4d0e420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205448" name="9bb42de0-ed09-11ef-ae74-5d4c4d0e420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9664061" name="b627b980-ed09-11ef-92d3-5f9df27809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49402" name="b627b980-ed09-11ef-92d3-5f9df27809d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464063" name="ca99f270-ed09-11ef-8305-63c543abf0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7029" name="ca99f270-ed09-11ef-8305-63c543abf04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1823047" name="b6460500-ed0b-11ef-9b9f-836b57a88a0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9998" name="b6460500-ed0b-11ef-9b9f-836b57a88a0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0575152" name="c99d7f20-ed0b-11ef-afd8-f7c2741f77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783861" name="c99d7f20-ed0b-11ef-afd8-f7c2741f77f1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Hobbyraum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5335163" name="e31322c0-ed0b-11ef-a7e9-b91ebf960d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282460" name="e31322c0-ed0b-11ef-a7e9-b91ebf960d2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Heizöltank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5036587" name="fa22c2e0-ed0b-11ef-b21b-6d05196c665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857485" name="fa22c2e0-ed0b-11ef-b21b-6d05196c665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0727477" name="3813b1e0-ed0c-11ef-97f6-ff43cee416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644878" name="3813b1e0-ed0c-11ef-97f6-ff43cee416d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15962297" name="543d7900-ed0c-11ef-8bca-85e5d34510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600151" name="543d7900-ed0c-11ef-8bca-85e5d345108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Gesammtes Haus </w:t>
            </w:r>
          </w:p>
          <w:p>
            <w:pPr>
              <w:spacing w:before="0" w:after="0" w:line="240" w:lineRule="auto"/>
            </w:pPr>
            <w:r>
              <w:t>UG / 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6339682" name="5cff2ec0-ed0d-11ef-b0f0-d9049309c3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830398" name="5cff2ec0-ed0d-11ef-b0f0-d9049309c349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2425750" name="bed8ed20-ed0d-11ef-aa81-49d473462e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7117327" name="bed8ed20-ed0d-11ef-aa81-49d473462ec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UG/ EG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8882129" name="08566720-ed0e-11ef-a1d0-85a179991a3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0202289" name="08566720-ed0e-11ef-a1d0-85a179991a3e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463896" name="aedd8460-ed0f-11ef-be49-51d8c3a86c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025950" name="aedd8460-ed0f-11ef-be49-51d8c3a86cc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Heizung </w:t>
            </w:r>
          </w:p>
        </w:tc>
        <w:tc>
          <w:p>
            <w:pPr>
              <w:spacing w:before="0" w:after="0" w:line="240" w:lineRule="auto"/>
            </w:pPr>
            <w:r>
              <w:t>Heizung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43187876" name="5250ee70-ed10-11ef-a535-ebc580ae6c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762192" name="5250ee70-ed10-11ef-a535-ebc580ae6c1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Gesammtes UG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7358569" name="a1f9ff70-ed10-11ef-9593-6ff2a314f7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867376" name="a1f9ff70-ed10-11ef-9593-6ff2a314f7f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Buchslistrasse 15A, 5453 Remetschwil</w:t>
          </w:r>
        </w:p>
        <w:p>
          <w:pPr>
            <w:spacing w:before="0" w:after="0"/>
          </w:pPr>
          <w:r>
            <w:t>177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